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Социальная гигиена и организация госсанэпидслужбы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19:43 МСК · База обновлена: 27.08.2026, 19:38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начальник территориального отдела Управления Роспотребнадзора по N-ской области.</w:t>
      </w:r>
    </w:p>
    <w:p>
      <w:pPr>
        <w:spacing w:after="58"/>
      </w:pPr>
      <w:r>
        <w:rPr>
          <w:b w:val="0"/>
          <w:i w:val="0"/>
        </w:rPr>
        <w:t>В ходе проведения плановой выездной проверки в отношении юридического лица, осуществляющего реализацию пищевой продукции, по результатам экспертизы исследованной молочной продукции выявлено несоответствие обязательным требованиям по показателям безопасности, установленным техническими регламентами Таможенного Союза.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Технический регламент Таможенного союза «О безопасности молока и молочной продукции» (ТР ТС 033/2013) устанавливает обязательные для применения и исполнения на таможенной территории Таможенного союза требования качества к молоку и молочной продукции, выпускаемых в обращение на таможенной территории Таможенного союза, а также к </w:t>
      </w:r>
      <w:r>
        <w:rPr>
          <w:b w:val="0"/>
          <w:i w:val="0"/>
        </w:rPr>
        <w:t>____________________________________________________________________________________________</w:t>
      </w:r>
      <w:r>
        <w:rPr>
          <w:b w:val="0"/>
          <w:i w:val="0"/>
        </w:rPr>
        <w:t xml:space="preserve"> молока и молочной продукции для обеспечения их свободного перемещения (преамбула ТР ТС 033/2013)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показателям безопасности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технологическим процессам, процессам сохранения свойств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срокам хранения, упаковочным материалам, средствам утилизации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процессам их производства, хранения, перевозки, реализации и утилизации, требования к маркировке и упаковке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процессам их производства, хранения, перевозки, реализации и утилизации, требования к маркировке и упаковке</w:t>
      </w:r>
    </w:p>
    <w:p>
      <w:pPr>
        <w:spacing w:after="58"/>
      </w:pPr>
      <w:r>
        <w:rPr>
          <w:b w:val="0"/>
          <w:i w:val="0"/>
        </w:rPr>
        <w:t>Технический регламент Таможенного союза «О безопасности молока и молочной продукции» (ТР ТС 033/2013) устанавливает обязательные для применения и исполнения на таможенной территории Таможенного союза требования безопасности к молоку и молочной продукции, выпускаемых в обращение на таможенной территории Таможенного союза, к процессам их производства, хранения, перевозки, реализации и утилизации, а также требования к маркировке и упаковке молока и молочной продукции для обеспечения их свободного перемещения</w:t>
      </w:r>
    </w:p>
    <w:p>
      <w:pPr>
        <w:spacing w:after="58"/>
      </w:pPr>
      <w:r>
        <w:rPr>
          <w:b w:val="0"/>
          <w:i w:val="0"/>
        </w:rPr>
        <w:t>(преамбула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Молоко и молочная продукция выпускаются в обращение на рынке государств – членов Таможенного союза и Единого экономического пространства при их соответствии требованиям Технического регламента Таможенного союза «О безопасности молока и молочной продукции» (ТР ТС 033/2013), а также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федерального закона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27.12.2002 N 184-ФЗ «О техническом регулировании»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других технических регламентов Таможенного союза, действие которых на них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закона от 02.01.2000 N 29-ФЗ «О качестве и безопасности пищевых продуктов»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других технических регламентов Таможенного союза, действие которых на них распространяется</w:t>
      </w:r>
    </w:p>
    <w:p>
      <w:pPr>
        <w:spacing w:after="58"/>
      </w:pPr>
      <w:r>
        <w:rPr>
          <w:b w:val="0"/>
          <w:i w:val="0"/>
        </w:rPr>
        <w:t>Молоко и молочная продукция выпускаются в обращение на рынке государств – членов Таможенного союза и Единого экономического пространства при их соответствии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</w:r>
    </w:p>
    <w:p>
      <w:pPr>
        <w:spacing w:after="58"/>
      </w:pPr>
      <w:r>
        <w:rPr>
          <w:b w:val="0"/>
          <w:i w:val="0"/>
        </w:rPr>
        <w:t>(статья 7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Государства-члены обеспечивают обращение на рынке государств-членов молока и молочной продукции, соответствующих требованиям Технического регламента Таможенного союза «О безопасности молока и молочной продукции» (ТР ТС 033/2013)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условии проведения дополнительных процедур оценки (подтверждения) соответствия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проведения дополнительных процедур оценки (подтверждения) соответствия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разрешения органа государственного санитарного 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разрешения органа государственного ветеринарного надзора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без проведения дополнительных процедур оценки (подтверждения) соответствия</w:t>
      </w:r>
    </w:p>
    <w:p>
      <w:pPr>
        <w:spacing w:after="58"/>
      </w:pPr>
      <w:r>
        <w:rPr>
          <w:b w:val="0"/>
          <w:i w:val="0"/>
        </w:rPr>
        <w:t>Государства-члены обеспечивают обращение на рынке государств-членов молока и молочной продукции, соответствующих требованиям настоящего технического регламента, а также требованиям других технических регламентов Таможенного союза, действие которых на них распространяется, на территории государства-члена без предъявления дополнительных по отношению к содержащимся в настоящем техническом регламенте требований и без проведения дополнительных процедур оценки (подтверждения) соответствия</w:t>
      </w:r>
    </w:p>
    <w:p>
      <w:pPr>
        <w:spacing w:after="58"/>
      </w:pPr>
      <w:r>
        <w:rPr>
          <w:b w:val="0"/>
          <w:i w:val="0"/>
        </w:rPr>
        <w:t>(статья 9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Молочная продукция, находящаяся в обращении на таможенной территории Таможенного союза, должна быть безопасна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установленных Федеральным законом от 30.03.1999 N 52-ФЗ «О санитарно-эпидемиологическом благополучии населения»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установленных Федеральным законом от 02.01.2000 N 29-ФЗ «О качестве и безопасности пищевых продуктов»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установленного срока реализации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установленного срока годности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установленного срока годности</w:t>
      </w:r>
    </w:p>
    <w:p>
      <w:pPr>
        <w:spacing w:after="58"/>
      </w:pPr>
      <w:r>
        <w:rPr>
          <w:b w:val="0"/>
          <w:i w:val="0"/>
        </w:rPr>
        <w:t>Молочная продукция, находящаяся в обращении на таможенной территории Таможенного союза в течение установленного срока годности, при использовании по назначению должна быть безопасна</w:t>
      </w:r>
    </w:p>
    <w:p>
      <w:pPr>
        <w:spacing w:after="58"/>
      </w:pPr>
      <w:r>
        <w:rPr>
          <w:b w:val="0"/>
          <w:i w:val="0"/>
        </w:rPr>
        <w:t>(статья 30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Прежде всего, при производстве молока и молочной продукции,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должны(ен/а) обеспечивать выпуск продукции, соответствующей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производственный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декларация о соответствии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маркировка и упаковка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технологические процессы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технологические процессы</w:t>
      </w:r>
    </w:p>
    <w:p>
      <w:pPr>
        <w:spacing w:after="58"/>
      </w:pPr>
      <w:r>
        <w:rPr>
          <w:b w:val="0"/>
          <w:i w:val="0"/>
        </w:rPr>
        <w:t>Технологические процессы, применяемые при производстве молока и молочной продукции, должны обеспечивать выпуск продукции, соответствующей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</w:r>
    </w:p>
    <w:p>
      <w:pPr>
        <w:spacing w:after="58"/>
      </w:pPr>
      <w:r>
        <w:rPr>
          <w:b w:val="0"/>
          <w:i w:val="0"/>
        </w:rPr>
        <w:t>(статья 43 ТР ТС 033/2013)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Материалы, контактирующие с молоком и молочной продукцией в процессе производства, должны соответствовать требованиям, предъявляемым к безопасности материалов, контактирующих с пищевой продукцией; на всех стадиях процесса производства молока и молочной продукции необходимо обеспечивать 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лабораторный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маркировку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качество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прослеживаемость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прослеживаемость</w:t>
      </w:r>
    </w:p>
    <w:p>
      <w:pPr>
        <w:spacing w:after="58"/>
      </w:pPr>
      <w:r>
        <w:rPr>
          <w:b w:val="0"/>
          <w:i w:val="0"/>
        </w:rPr>
        <w:t>Материалы, контактирующие с молоком и молочной продукцией в процессе производства, должны соответствовать требованиям, предъявляемым к безопасности материалов, контактирующих с пищевой продукцией. На всех стадиях процесса производства молока и молочной продукции должна обеспечиваться их прослеживаемость</w:t>
      </w:r>
    </w:p>
    <w:p>
      <w:pPr>
        <w:spacing w:after="58"/>
      </w:pPr>
      <w:r>
        <w:rPr>
          <w:b w:val="0"/>
          <w:i w:val="0"/>
        </w:rPr>
        <w:t>(статья 44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Организация производственных помещений, в которых осуществляется процесс производства молока и молочной продукции, технологическое оборудование и инвентарь, используемые в процессе производства молока и молочной продукции, условия хранения и удаления отходов производства молока и молочной продукции, а также вода, используемая в процессе производства молока и молочной продукции, должны соответствовать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технического регламента Таможенного союза «О безопасности пищевой продукции» (ТР ТС 021/2011)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федерального закона от 02.01.2000 N 29-ФЗ «О качестве и безопасности пищевых продуктов»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закона от 27.12.2002 N 184-ФЗ «О техническом регулировании»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технического регламента Таможенного союза «О безопасности пищевой продукции» (ТР ТС 021/2011)</w:t>
      </w:r>
    </w:p>
    <w:p>
      <w:pPr>
        <w:spacing w:after="58"/>
      </w:pPr>
      <w:r>
        <w:rPr>
          <w:b w:val="0"/>
          <w:i w:val="0"/>
        </w:rPr>
        <w:t>Организация производственных помещений, в которых осуществляется процесс производства молока и молочной продукции, технологическое оборудование и инвентарь, используемые в процессе производства молока и молочной продукции, условия хранения и удаления отходов производства молока и молочной продукции, а также вода, используемая в процессе производства молока и молочной продукции, должны соответствовать требованиям технического регламента Таможенного союза «О безопасности пищевой продукции» (ТР ТС 021/2011)</w:t>
      </w:r>
    </w:p>
    <w:p>
      <w:pPr>
        <w:spacing w:after="58"/>
      </w:pPr>
      <w:r>
        <w:rPr>
          <w:b w:val="0"/>
          <w:i w:val="0"/>
        </w:rPr>
        <w:t>(статья 46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Молочная продукция, предназначенная для реализации, должна быть расфасована в упаковку, соответствующую требованиям технического регламента Таможенного союза «О безопасности упаковки» (ТР ТС 005/2011) и обеспечивающую безопасность и сохранение потребительских свойств молока и молочной продукции требованиям настоящего технического регламента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срока реализации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срока их годности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срока их годности</w:t>
      </w:r>
    </w:p>
    <w:p>
      <w:pPr>
        <w:spacing w:after="58"/>
      </w:pPr>
      <w:r>
        <w:rPr>
          <w:b w:val="0"/>
          <w:i w:val="0"/>
        </w:rPr>
        <w:t>Молочная продукция, предназначенная для реализации, должна быть расфасована в упаковку, соответствующую требованиям технического регламента Таможенного союза «О безопасности упаковки» (ТР ТС 005/2011) и обеспечивающую безопасность и сохранение потребительских свойств молока и молочной продукции требованиям настоящего технического регламента в течение срока их годности</w:t>
      </w:r>
    </w:p>
    <w:p>
      <w:pPr>
        <w:spacing w:after="58"/>
      </w:pPr>
      <w:r>
        <w:rPr>
          <w:b w:val="0"/>
          <w:i w:val="0"/>
        </w:rPr>
        <w:t>(статья 60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Производственные объекты, на которых осуществляются процессы производства сырого молока, сырого обезжиренного молока, сырых сливок и (или) их переработки (обработки) при производстве молочной продукции, подлежат </w:t>
      </w:r>
      <w:r>
        <w:rPr>
          <w:b w:val="0"/>
          <w:i w:val="0"/>
        </w:rPr>
        <w:t>___________________________________</w:t>
      </w:r>
      <w:r>
        <w:rPr>
          <w:b w:val="0"/>
          <w:i w:val="0"/>
        </w:rPr>
        <w:t xml:space="preserve"> в соответствии с положениями технического регламента Таможенного союза «О безопасности пищевой продукции» (ТР ТС 021/2011)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лицензированию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санитарно-эпидемиологической экспертизе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государственной регистрации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декларированию осуществления предпринимательской деятельности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государственной регистрации</w:t>
      </w:r>
    </w:p>
    <w:p>
      <w:pPr>
        <w:spacing w:after="58"/>
      </w:pPr>
      <w:r>
        <w:rPr>
          <w:b w:val="0"/>
          <w:i w:val="0"/>
        </w:rPr>
        <w:t>Производственные объекты, на которых осуществляются процессы производства сырого молока, сырого обезжиренного молока, сырых сливок и (или) их переработки (обработки) при производстве молочной продукции, подлежат государственной регистрации в соответствии с положениями технического регламента Таможенного союза «О безопасности пищевой продукции» (ТР ТС 021/2011)</w:t>
      </w:r>
    </w:p>
    <w:p>
      <w:pPr>
        <w:spacing w:after="58"/>
      </w:pPr>
      <w:r>
        <w:rPr>
          <w:b w:val="0"/>
          <w:i w:val="0"/>
        </w:rPr>
        <w:t>(статья 45 ТР ТС 033/2013)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Кроме технического регламента Таможенного союза «О безопасности молока и молочной продукции» (ТР ТС 033/2013) молоко и молочная продукция» должны сопровождаться информацией для потребителей, соответствующей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санитарных норм и правил, гигиенических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предъявляемым к качеству товаров, изложенным в Федеральном законе от 02.01.2000 N 29-ФЗ «О качестве и безопасности пищевых продуктов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технического регламента Таможенного союза «Пищевая продукция в части ее маркировки» (ТР ТС 022/2011)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технического регламента Таможенного союза «О безопасности упаковки» (ТР ТС 005/2011)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технического регламента Таможенного союза «Пищевая продукция в части ее маркировки» (ТР ТС 022/2011)</w:t>
      </w:r>
    </w:p>
    <w:p>
      <w:pPr>
        <w:spacing w:after="58"/>
      </w:pPr>
      <w:r>
        <w:rPr>
          <w:b w:val="0"/>
          <w:i w:val="0"/>
        </w:rPr>
        <w:t>Молоко и молочная продукция должны сопровождаться информацией для потребителей, соответствующей требованиям технического регламента Таможенного союза «Пищевая продукция в части ее маркировки» (ТР ТС 022/2011) и дополнительным требованиям технического регламента Таможенного союза «О безопасности молока и молочной продукции» (ТР ТС 033/2013).</w:t>
      </w:r>
    </w:p>
    <w:p>
      <w:pPr>
        <w:spacing w:after="58"/>
      </w:pPr>
      <w:r>
        <w:rPr>
          <w:b w:val="0"/>
          <w:i w:val="0"/>
        </w:rPr>
        <w:t>(статья 66 ТР ТС 033/2013).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Областью применения технического регламента Таможенного союза «О безопасности молока и молочной продукции» (ТР ТС 033/2013) кроме защиты жизни и здоровья человека, жизни и здоровья животных, окружающей среды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предупреждение действий, вводящих в заблуждение потребителей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исключение появления на рынке фальсифицированной и контрафактной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предупреждение действий, нарушающих права юридических лиц и индивидуальных предпринимателей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защита от недобросовестной конкуренции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предупреждение действий, вводящих в заблуждение потребителей</w:t>
      </w:r>
    </w:p>
    <w:p>
      <w:pPr>
        <w:spacing w:after="58"/>
      </w:pPr>
      <w:r>
        <w:rPr>
          <w:b w:val="0"/>
          <w:i w:val="0"/>
        </w:rPr>
        <w:t>Технический регламент разработан в целях защиты жизни и здоровья человека, окружающей среды, жизни и здоровья животных, предупреждения действий, вводящих в заблуждение потребителей молока и молочной продукции относительно их назначения и безопасности, и распространяется на молоко и молочную продукцию, выпускаемые в обращение на таможенной территории Таможенного союза, процессы их производства, хранения, перевозки, реализации и утилизации (I.Область применения технического регламента Таможенного союза «О безопасности молока и молочной продукции»</w:t>
      </w:r>
    </w:p>
    <w:p>
      <w:pPr>
        <w:spacing w:after="58"/>
      </w:pPr>
      <w:r>
        <w:rPr>
          <w:b w:val="0"/>
          <w:i w:val="0"/>
        </w:rPr>
        <w:t>(ТР ТС 033/2013)).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производстве молокосодержащих продуктов не допускается использование побочных продуктов переработки молока, полученных при производстве молокосодержащих продуктов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концентратом сывороточных белков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заменителем молочного жира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масляной пастой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кефиром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заменителем молочного жира</w:t>
      </w:r>
    </w:p>
    <w:p>
      <w:pPr>
        <w:spacing w:after="58"/>
      </w:pPr>
      <w:r>
        <w:rPr>
          <w:b w:val="0"/>
          <w:i w:val="0"/>
        </w:rPr>
        <w:t>«Молокосодержащий продукт" - продукт переработки молока, произведенный на основе молока, и (или) его составных частей, и (или) молочных продуктов, и (или) побочных продуктов переработки молока и немолочных компонентов (за исключением жиров немолочного происхождения, вводимых в состав как самостоятельный ингредиент и (или) немолочных белков, используемых для замены молочного белка), которые добавляются не в целях замены составных частей молока, с массовой долей сухих веществ молока в сухих веществах готового продукта не менее 20 процентов. Не допускается использование побочных продуктов переработки молока, полученных при производстве молокосодержащих продуктов с заменителем молочного жира.</w:t>
      </w:r>
    </w:p>
    <w:p>
      <w:pPr>
        <w:spacing w:after="58"/>
      </w:pPr>
      <w:r>
        <w:rPr>
          <w:b w:val="0"/>
          <w:i w:val="0"/>
        </w:rPr>
        <w:t>(п.5. «Основные понятия» технического регламента Таможенного союза «О безопасности молока и молочной продукции» (ТР ТС 033/2013)).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https://docs.cntd.ru/document/499050562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Социальная гигиена и организация госсанэпидслужбы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docs.cntd.ru/document/499050562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